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76914690" name="24cf5ba0-b630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2157037" name="24cf5ba0-b630-11f0-898d-d1207c2214ac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03374141" name="41530290-b630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4793002" name="41530290-b630-11f0-898d-d1207c2214ac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52063722" name="881d3180-b632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04335" name="881d3180-b632-11f0-898d-d1207c2214ac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34327515" name="9e81eba0-b632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2985104" name="9e81eba0-b632-11f0-898d-d1207c2214ac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47902160" name="b4cf9b50-b632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8929940" name="b4cf9b50-b632-11f0-898d-d1207c2214ac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Holz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80354439" name="12f35690-b633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2828560" name="12f35690-b633-11f0-898d-d1207c2214ac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Bad / Küche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22607784" name="6130c9a0-b633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8456443" name="6130c9a0-b633-11f0-898d-d1207c2214ac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Bad / Küche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95202070" name="9f54d690-b633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6352486" name="9f54d690-b633-11f0-898d-d1207c2214ac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Bad / Küche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/ Boden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79203371" name="478a83a0-b634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9703706" name="478a83a0-b634-11f0-898d-d1207c2214ac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DG- 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3679137" name="d9ff7ec0-b634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0426562" name="d9ff7ec0-b634-11f0-898d-d1207c2214ac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DG- 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70281958" name="f8971190-b634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1996771" name="f8971190-b634-11f0-898d-d1207c2214ac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Treppenhaus / Gang / Ankleide </w:t>
            </w:r>
          </w:p>
          <w:p>
            <w:pPr>
              <w:spacing w:before="0" w:after="0" w:line="240" w:lineRule="auto"/>
            </w:pPr>
            <w:r>
              <w:t>DG- 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19199469" name="2b5279c0-b63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6379268" name="2b5279c0-b636-11f0-898d-d1207c2214ac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94838895" name="b834c280-b63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5919890" name="b834c280-b636-11f0-898d-d1207c2214ac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01924844" name="c8c09980-b63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3936023" name="c8c09980-b636-11f0-898d-d1207c2214ac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/ Boden </w:t>
            </w:r>
          </w:p>
        </w:tc>
        <w:tc>
          <w:p>
            <w:pPr>
              <w:spacing w:before="0" w:after="0" w:line="240" w:lineRule="auto"/>
            </w:pPr>
            <w:r>
              <w:t>Wand / Boden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14961586" name="da541c80-b63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9826838" name="da541c80-b636-11f0-898d-d1207c2214ac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84397404" name="e147a1f0-b637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4948327" name="e147a1f0-b637-11f0-898d-d1207c2214ac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80060521" name="f7c0a760-b637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2003737" name="f7c0a760-b637-11f0-898d-d1207c2214ac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10823566" name="0a233a30-b638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4006400" name="0a233a30-b638-11f0-898d-d1207c2214ac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49324714" name="1854f490-b638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1315502" name="1854f490-b638-11f0-898d-d1207c2214ac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49414465" name="7ef14410-b638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1553861" name="7ef14410-b638-11f0-898d-d1207c2214ac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11399834" name="8eb1b4c0-b638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4499862" name="8eb1b4c0-b638-11f0-898d-d1207c2214ac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38354861" name="4b2bacf0-b639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719497" name="4b2bacf0-b639-11f0-898d-d1207c2214ac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71402303" name="5a1b3910-b639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3612079" name="5a1b3910-b639-11f0-898d-d1207c2214ac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79013531" name="67ff2190-b639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224653" name="67ff2190-b639-11f0-898d-d1207c2214ac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60534644" name="25ea35f0-b63a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8195194" name="25ea35f0-b63a-11f0-898d-d1207c2214ac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Wohnzimmer / Esszimmer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51726513" name="d7b64350-b63a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0858583" name="d7b64350-b63a-11f0-898d-d1207c2214ac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Wohnzimmer / Esszimmer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70977781" name="e90b0fa0-b63a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5982919" name="e90b0fa0-b63a-11f0-898d-d1207c2214ac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19445452" name="2cfe14a0-b63b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6076523" name="2cfe14a0-b63b-11f0-898d-d1207c2214ac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32974490" name="7940c920-b63b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2863743" name="7940c920-b63b-11f0-898d-d1207c2214ac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VM-30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27075206" name="cd677300-b63b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7188456" name="cd677300-b63b-11f0-898d-d1207c2214ac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VM-31</w:t>
            </w:r>
          </w:p>
        </w:tc>
        <w:tc>
          <w:p>
            <w:pPr>
              <w:spacing w:before="0" w:after="0" w:line="240" w:lineRule="auto"/>
            </w:pPr>
            <w:r>
              <w:t>Gang / Bad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7580321" name="8584eee0-b63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6440206" name="8584eee0-b63c-11f0-898d-d1207c2214ac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VM-32</w:t>
            </w:r>
          </w:p>
        </w:tc>
        <w:tc>
          <w:p>
            <w:pPr>
              <w:spacing w:before="0" w:after="0" w:line="240" w:lineRule="auto"/>
            </w:pPr>
            <w:r>
              <w:t>Gang / Bad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09410007" name="9dbda5b0-b63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9779202" name="9dbda5b0-b63c-11f0-898d-d1207c2214ac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VM-33</w:t>
            </w:r>
          </w:p>
        </w:tc>
        <w:tc>
          <w:p>
            <w:pPr>
              <w:spacing w:before="0" w:after="0" w:line="240" w:lineRule="auto"/>
            </w:pPr>
            <w:r>
              <w:t>Gang / Bad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68451364" name="b2052520-b63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3753963" name="b2052520-b63c-11f0-898d-d1207c2214ac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VM-34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26933719" name="e99ae1a0-b63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348248" name="e99ae1a0-b63c-11f0-898d-d1207c2214ac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VM-35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Türblatt </w:t>
            </w:r>
          </w:p>
        </w:tc>
        <w:tc>
          <w:p>
            <w:pPr>
              <w:spacing w:before="0" w:after="0" w:line="240" w:lineRule="auto"/>
            </w:pPr>
            <w:r>
              <w:t>Türblatt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58338217" name="fe0f8b90-b63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873605" name="fe0f8b90-b63c-11f0-898d-d1207c2214ac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VM-36</w:t>
            </w:r>
          </w:p>
        </w:tc>
        <w:tc>
          <w:p>
            <w:pPr>
              <w:spacing w:before="0" w:after="0" w:line="240" w:lineRule="auto"/>
            </w:pPr>
            <w:r>
              <w:t>Keller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Rohrummantellung </w:t>
            </w:r>
          </w:p>
        </w:tc>
        <w:tc>
          <w:p>
            <w:pPr>
              <w:spacing w:before="0" w:after="0" w:line="240" w:lineRule="auto"/>
            </w:pPr>
            <w:r>
              <w:t>Rohrummantellung </w:t>
            </w:r>
          </w:p>
        </w:tc>
        <w:tc>
          <w:p>
            <w:pPr>
              <w:spacing w:before="0" w:after="0" w:line="240" w:lineRule="auto"/>
            </w:pPr>
            <w:r>
              <w:t>technisches Textil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33802145" name="786a2d50-b63d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4108722" name="786a2d50-b63d-11f0-898d-d1207c2214ac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VM-37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10819800" name="16cac360-b63e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1216076" name="16cac360-b63e-11f0-898d-d1207c2214ac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41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Biberlinstrasse 2, 8032 Zürich </w:t>
          </w:r>
        </w:p>
        <w:p>
          <w:pPr>
            <w:spacing w:before="0" w:after="0"/>
          </w:pPr>
          <w:r>
            <w:t>561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footer.xml" Type="http://schemas.openxmlformats.org/officeDocument/2006/relationships/footer" Id="rId41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